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5758930" name="01a04713-184b-7337-b947-92ab9051b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430799" name="01a04713-184b-7337-b947-92ab9051b1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6553735" name="01a0471e-67a2-7763-9121-cbcdeee7d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049580" name="01a0471e-67a2-7763-9121-cbcdeee7daa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0910554" name="01a04730-efd9-704d-8af1-9b8c01aaa3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372150" name="01a04730-efd9-704d-8af1-9b8c01aaa3c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5831922" name="01a0471f-5589-7338-ae2d-a29a58ed0c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162528" name="01a0471f-5589-7338-ae2d-a29a58ed0c4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-UG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7833050" name="01a04722-c752-7ca2-86c9-33a8467652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82418" name="01a04722-c752-7ca2-86c9-33a84676521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7696239" name="01a04723-d09f-7c14-bb97-ccd17af86f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998437" name="01a04723-d09f-7c14-bb97-ccd17af86f0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1505530" name="01a04731-8d23-71aa-b50a-3b30b5207e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263937" name="01a04731-8d23-71aa-b50a-3b30b5207e5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0257897" name="01a0473d-b845-7862-9e46-c8cfd36f6b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552796" name="01a0473d-b845-7862-9e46-c8cfd36f6b5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7368115" name="01a04745-7520-73fd-a12d-c5fc9f1d13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666884" name="01a04745-7520-73fd-a12d-c5fc9f1d136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0967333" name="01a04749-82d5-77ef-a22f-bdfdf30e92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650795" name="01a04749-82d5-77ef-a22f-bdfdf30e92e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9884388" name="01a0471f-d981-7655-86b9-ceddd51f95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208939" name="01a0471f-d981-7655-86b9-ceddd51f951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3492127" name="01a04732-eda1-76df-8818-bc716bbc7f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263670" name="01a04732-eda1-76df-8818-bc716bbc7fb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3639809" name="01a04720-86c2-7ff2-b174-463e98b653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435455" name="01a04720-86c2-7ff2-b174-463e98b6533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9723411" name="01a04721-44f2-7c7a-b05c-4a13c6eb00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583485" name="01a04721-44f2-7c7a-b05c-4a13c6eb002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5188842" name="01a0472f-c6ae-7461-b328-e8839a9525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373196" name="01a0472f-c6ae-7461-b328-e8839a9525b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7514391" name="01a04738-2a48-7f7f-8c72-ddd854a62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404242" name="01a04738-2a48-7f7f-8c72-ddd854a62a2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2509786" name="01a04722-0cc8-7e45-be90-17110a3f9c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08265" name="01a04722-0cc8-7e45-be90-17110a3f9c7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4932965" name="01a0472e-327f-72c0-849b-37d42ca9cc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447093" name="01a0472e-327f-72c0-849b-37d42ca9cc5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9528566" name="01a04730-6b41-72f1-8154-726a33b03b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643814" name="01a04730-6b41-72f1-8154-726a33b03b8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7686583" name="01a04738-ab7c-770a-82fb-8d36e0aeec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523214" name="01a04738-ab7c-770a-82fb-8d36e0aeec8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3571717" name="01a0473a-ff69-748c-ad64-09dbd6d0cd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59152" name="01a0473a-ff69-748c-ad64-09dbd6d0cdb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9423691" name="01a0473c-21ee-717c-b77c-7cbd7c0054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122182" name="01a0473c-21ee-717c-b77c-7cbd7c00548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8777663" name="01a0473e-d52a-731c-a7c7-0cbc1ffc8a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749411" name="01a0473e-d52a-731c-a7c7-0cbc1ffc8ad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5748358" name="01a0473f-b7a5-7185-a8d2-db8d483154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321730" name="01a0473f-b7a5-7185-a8d2-db8d4831545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alle 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0196158" name="01a04744-1fba-742a-a3aa-211fe82bae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243469" name="01a04744-1fba-742a-a3aa-211fe82baef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Balkonbrüstung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Geländer </w:t>
            </w:r>
          </w:p>
        </w:tc>
        <w:tc>
          <w:p>
            <w:pPr>
              <w:spacing w:before="0" w:after="0" w:line="240" w:lineRule="auto"/>
            </w:pPr>
            <w:r>
              <w:t>Geländer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645813" name="01a04746-5749-7df2-9d3f-8a5e4d9576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543292" name="01a04746-5749-7df2-9d3f-8a5e4d9576a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Garten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Wassertrog </w:t>
            </w:r>
          </w:p>
        </w:tc>
        <w:tc>
          <w:p>
            <w:pPr>
              <w:spacing w:before="0" w:after="0" w:line="240" w:lineRule="auto"/>
            </w:pPr>
            <w:r>
              <w:t>Wassertrog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1988881" name="01a04747-8202-74f0-9f14-d63783fbd7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0459" name="01a04747-8202-74f0-9f14-d63783fbd70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5268590" name="01a0474b-3f4f-7738-b6f6-6efe4ccea4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957440" name="01a0474b-3f4f-7738-b6f6-6efe4ccea4d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3184624" name="01a0474d-e438-7fd3-ad21-8f8ba49da7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17890" name="01a0474d-e438-7fd3-ad21-8f8ba49da7e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Schönenbach 7A, 9422 Thal</w:t>
          </w:r>
        </w:p>
        <w:p>
          <w:pPr>
            <w:spacing w:before="0" w:after="0"/>
          </w:pPr>
          <w:r>
            <w:t>1174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